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411967435" name="019ddd58-49e8-79cb-8441-ee5bce635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64822171" name="019ddd58-49e8-79cb-8441-ee5bce635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43743700" name="019ddd5a-d9cb-737f-bc68-3143f6db395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0318665" name="019ddd5a-d9cb-737f-bc68-3143f6db395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Keller/ Gang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Tür, Waschküche, Heizraum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Türblatt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23762814" name="019ddd5b-9dc6-7f67-8661-826306bdb4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4528647" name="019ddd5b-9dc6-7f67-8661-826306bdb47b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76015715" name="019ddd5b-bdef-700a-be0f-9b48daa808e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35529963" name="019ddd5b-bdef-700a-be0f-9b48daa808e5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Gesamtes Haus</w:t>
            </w:r>
          </w:p>
          <w:p>
            <w:pPr>
              <w:spacing w:before="0" w:after="0"/>
            </w:pPr>
            <w:r>
              <w:t>UG-DG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Fallrohr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32556411" name="019ddd6e-d3a2-726e-aab9-ef1f3092263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67163309" name="019ddd6e-d3a2-726e-aab9-ef1f3092263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15311246" name="019ddd6f-0709-7e10-8030-32c9a1f8181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081616" name="019ddd6f-0709-7e10-8030-32c9a1f81818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Alle Wohnungen </w:t>
            </w:r>
          </w:p>
          <w:p>
            <w:pPr>
              <w:spacing w:before="0" w:after="0"/>
            </w:pPr>
            <w:r>
              <w:t>EG- 2. 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809441748" name="019ddd98-748c-70d2-bc8e-410d94ac746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15933796" name="019ddd98-748c-70d2-bc8e-410d94ac746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01309951" name="019ddd9a-b415-7575-8ef6-2fbee041926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66433741" name="019ddd9a-b415-7575-8ef6-2fbee041926d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Wohnzimmer, Schlafzimmer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Decke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VM-12</w:t>
            </w:r>
          </w:p>
          <w:p>
            <w:pPr>
              <w:spacing w:before="0" w:after="0"/>
            </w:pPr>
            <w:r>
              <w:t>Leichtbauelemente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55709592" name="019ddde7-b697-7bc8-a9ed-cd5bd6cb884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3292341" name="019ddde7-b697-7bc8-a9ed-cd5bd6cb884c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35346484" name="019ddde7-ef23-7b63-8349-f5ceec5dd20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6156233" name="019ddde7-ef23-7b63-8349-f5ceec5dd202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2. OG, DG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VM-13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247280548" name="019ddde9-13a6-71e3-aece-6660021dbd1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3856808" name="019ddde9-13a6-71e3-aece-6660021dbd17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344820194" name="019ddde9-45cb-7fb9-b19c-c665165e21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98782562" name="019ddde9-45cb-7fb9-b19c-c665165e216e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VB-7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VM-14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30575906" name="019dddeb-a25d-7e49-8fff-e3f5437f367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68223287" name="019dddeb-a25d-7e49-8fff-e3f5437f367a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09760007" name="019dddeb-c958-7211-b435-a41e1edf66d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25328429" name="019dddeb-c958-7211-b435-a41e1edf66d9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VB-8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VM-15</w:t>
            </w:r>
          </w:p>
          <w:p>
            <w:pPr>
              <w:spacing w:before="0" w:after="0"/>
            </w:pPr>
            <w:r>
              <w:t>Schlacke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22784163" name="019ddded-5145-78db-a256-a9ff8ef483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30890084" name="019ddded-5145-78db-a256-a9ff8ef483da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0641931" name="019ddded-8bde-70ed-9f9d-ec54bfdf866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49102618" name="019ddded-8bde-70ed-9f9d-ec54bfdf8665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2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Reitweg 3, 8400 Winterthur</w:t>
          </w:r>
        </w:p>
        <w:p>
          <w:pPr>
            <w:spacing w:before="0" w:after="0"/>
          </w:pPr>
          <w:r>
            <w:t>DN 880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media/document_image_rId16.jpeg" Type="http://schemas.openxmlformats.org/officeDocument/2006/relationships/image" Id="rId16"/>
    <Relationship Target="media/document_image_rId17.jpeg" Type="http://schemas.openxmlformats.org/officeDocument/2006/relationships/image" Id="rId17"/>
    <Relationship Target="media/document_image_rId18.jpeg" Type="http://schemas.openxmlformats.org/officeDocument/2006/relationships/image" Id="rId18"/>
    <Relationship Target="media/document_image_rId19.jpeg" Type="http://schemas.openxmlformats.org/officeDocument/2006/relationships/image" Id="rId19"/>
    <Relationship Target="footer.xml" Type="http://schemas.openxmlformats.org/officeDocument/2006/relationships/footer" Id="rId2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